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F31AE" w:rsidRPr="008A3AE8" w:rsidRDefault="00BF31AE" w:rsidP="00BF31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65-7-8/352</w:t>
      </w:r>
    </w:p>
    <w:p w:rsidR="00BF31AE" w:rsidRPr="00C23241" w:rsidRDefault="00BF31AE" w:rsidP="00BF31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784095"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CA152D">
        <w:rPr>
          <w:rFonts w:ascii="Times New Roman" w:hAnsi="Times New Roman"/>
          <w:b/>
          <w:bCs/>
          <w:sz w:val="28"/>
          <w:szCs w:val="28"/>
          <w:lang w:val="uk-UA"/>
        </w:rPr>
        <w:t>Бакалюк</w:t>
      </w:r>
      <w:proofErr w:type="spellEnd"/>
      <w:r w:rsidR="00CA152D">
        <w:rPr>
          <w:rFonts w:ascii="Times New Roman" w:hAnsi="Times New Roman"/>
          <w:b/>
          <w:bCs/>
          <w:sz w:val="28"/>
          <w:szCs w:val="28"/>
          <w:lang w:val="uk-UA"/>
        </w:rPr>
        <w:t xml:space="preserve"> К.В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7D583B" w:rsidRDefault="001A4C7A" w:rsidP="00BF31A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>Бакалюк</w:t>
      </w:r>
      <w:proofErr w:type="spellEnd"/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Катерини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BF31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31AE" w:rsidRPr="00BF31AE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A36253" w:rsidRDefault="001A4C7A" w:rsidP="00BF31AE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BF31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>Бакалюк</w:t>
      </w:r>
      <w:proofErr w:type="spellEnd"/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Катерині Василівні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>Терлецького,100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BF31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CA152D">
        <w:rPr>
          <w:rFonts w:ascii="Times New Roman" w:hAnsi="Times New Roman"/>
          <w:bCs/>
          <w:sz w:val="28"/>
          <w:szCs w:val="28"/>
          <w:lang w:val="uk-UA"/>
        </w:rPr>
        <w:t>Бакалюк</w:t>
      </w:r>
      <w:proofErr w:type="spellEnd"/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К.В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5773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5E5773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</w:t>
      </w:r>
      <w:r w:rsidR="005E5773">
        <w:rPr>
          <w:rFonts w:ascii="Times New Roman" w:hAnsi="Times New Roman"/>
          <w:bCs/>
          <w:sz w:val="28"/>
          <w:szCs w:val="28"/>
          <w:lang w:val="uk-UA"/>
        </w:rPr>
        <w:t>ію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5773">
        <w:rPr>
          <w:rFonts w:ascii="Times New Roman" w:hAnsi="Times New Roman"/>
          <w:bCs/>
          <w:sz w:val="28"/>
          <w:szCs w:val="28"/>
          <w:lang w:val="uk-UA"/>
        </w:rPr>
        <w:t>відповідно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BF31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BF31A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BF31A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Pr="0087494E" w:rsidRDefault="0087494E" w:rsidP="00BF31A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Default="001A4C7A" w:rsidP="00BF31A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B52E0B" w:rsidRDefault="00B52E0B" w:rsidP="00BF31A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96434"/>
    <w:rsid w:val="00122A65"/>
    <w:rsid w:val="001A4C7A"/>
    <w:rsid w:val="001F46B0"/>
    <w:rsid w:val="00256734"/>
    <w:rsid w:val="00297B13"/>
    <w:rsid w:val="00317446"/>
    <w:rsid w:val="003824EC"/>
    <w:rsid w:val="00385534"/>
    <w:rsid w:val="00402717"/>
    <w:rsid w:val="005A0493"/>
    <w:rsid w:val="005E5773"/>
    <w:rsid w:val="00606D34"/>
    <w:rsid w:val="006761AD"/>
    <w:rsid w:val="006F5B6A"/>
    <w:rsid w:val="00773856"/>
    <w:rsid w:val="00784095"/>
    <w:rsid w:val="007A0232"/>
    <w:rsid w:val="0081342E"/>
    <w:rsid w:val="00861D37"/>
    <w:rsid w:val="00870D21"/>
    <w:rsid w:val="0087494E"/>
    <w:rsid w:val="008A3AE8"/>
    <w:rsid w:val="008D6670"/>
    <w:rsid w:val="00956534"/>
    <w:rsid w:val="00B31307"/>
    <w:rsid w:val="00B52E0B"/>
    <w:rsid w:val="00BF31AE"/>
    <w:rsid w:val="00BF4B1F"/>
    <w:rsid w:val="00C227D5"/>
    <w:rsid w:val="00C23241"/>
    <w:rsid w:val="00C36CA8"/>
    <w:rsid w:val="00CA152D"/>
    <w:rsid w:val="00D87CE5"/>
    <w:rsid w:val="00DB10AC"/>
    <w:rsid w:val="00EC0899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306C8-68FE-474F-8AE8-4A9BED46F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2021-02-17T07:30:00Z</cp:lastPrinted>
  <dcterms:created xsi:type="dcterms:W3CDTF">2021-02-12T07:15:00Z</dcterms:created>
  <dcterms:modified xsi:type="dcterms:W3CDTF">2021-03-12T12:33:00Z</dcterms:modified>
</cp:coreProperties>
</file>